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Pavatex 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2852462" name="893caea0-1539-11f0-b908-270f696eea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4171078" name="893caea0-1539-11f0-b908-270f696eea37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74340409" name="8f24fb10-1539-11f0-9d1b-6963586a908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261682" name="8f24fb10-1539-11f0-9d1b-6963586a9082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Kamin Badezimmer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Kaminrohr Bad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13916488" name="b41883b0-1539-11f0-9953-9fc41439c8b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7106131" name="b41883b0-1539-11f0-9953-9fc41439c8b2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11715839" name="bb7dfa40-1539-11f0-a2f3-795e40fb73e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3062493" name="bb7dfa40-1539-11f0-a2f3-795e40fb73e7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Türblatt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Türblatt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37781639" name="451c0190-1547-11f0-a0b5-fbaf3632a5e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333131" name="451c0190-1547-11f0-a0b5-fbaf3632a5e3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70655173" name="4be36360-1547-11f0-ae94-8f7cc31d38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2149406" name="4be36360-1547-11f0-ae94-8f7cc31d3866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Rütihofstrasse 14, 8400 Winterthur </w:t>
          </w:r>
        </w:p>
        <w:p>
          <w:pPr>
            <w:spacing w:before="0" w:after="0"/>
          </w:pPr>
          <w:r>
            <w:t>234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